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Управление и экономика фармации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Управление и экономика фармации | Записей: 2</w:t>
      </w:r>
    </w:p>
    <w:p>
      <w:r>
        <w:br w:type="page"/>
      </w:r>
    </w:p>
    <w:p>
      <w:pPr>
        <w:pStyle w:val="Heading1"/>
      </w:pPr>
      <w:r>
        <w:t>Управление и экономика фармации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Управление и экономика фармации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аптечную организацию обратился клиент с жалобой на изжогу и просьбой продать капсулы Омепразола 10 мг. Провизор, который находился на испытательном сроке, отказала пациенту, указав, что данный препарат отпускается по рецепту врача. Посетитель начал спорить с провизором, объяснив, что приобретает препарат в другой аптеке свободно. Провизор предложила клиенту в качестве замены «Ренни», «Гастал», «Альмагель», но настояла на отказе в отпуске Омепразола. Клиент был крайне возмущен, громко возражал и сказал, что больше никогда не будет посещать данную аптеку, несмотря на то, что был постоянным клиентом.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При назначении Омепразола оформляется рецептурный бланк формы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№ 107/у-НП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№ 107-1/у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№ 148-1/у-04 (л)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№ 148-1/у- 88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№ 107-1/у</w:t>
      </w:r>
    </w:p>
    <w:p>
      <w:pPr>
        <w:ind w:left="504"/>
      </w:pPr>
      <w:r>
        <w:rPr>
          <w:b w:val="0"/>
          <w:i/>
        </w:rPr>
        <w:t>{nbsp}11. Рецептурный бланк формы N 107-1/у оформляется при назначении:</w:t>
        <w:br/>
        <w:br/>
        <w:t>1) лекарственных препаратов, не указанных в пунктах 8, 9 настоящего Порядка;</w:t>
        <w:br/>
        <w:br/>
      </w:r>
      <w:hyperlink r:id="rId9">
        <w:r>
          <w:rPr>
            <w:color w:val="0F766E"/>
            <w:u w:val="single"/>
          </w:rPr>
          <w:t>Приказ Минздрава России от 24.11.2021 N 1094н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документов»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Срок действия рецепта в данном случае, если на нем нет дополнительных отметок врача,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 дней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90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 дней</w:t>
      </w:r>
    </w:p>
    <w:p>
      <w:pPr>
        <w:ind w:left="504"/>
      </w:pPr>
      <w:r>
        <w:rPr>
          <w:b w:val="0"/>
          <w:i/>
        </w:rPr>
        <w:t>{nbsp}23. Рецепты на бумажном носителе, в форме электронного документа, оформленные на рецептурном бланке формы N 107-1/у и предназначенные для отпуска лекарственных препаратов, предусмотренных пунктом 11 настоящего Порядка, действительны в течение 60 дней со дня оформления.</w:t>
        <w:br/>
        <w:br/>
      </w:r>
      <w:hyperlink r:id="rId9">
        <w:r>
          <w:rPr>
            <w:color w:val="0F766E"/>
            <w:u w:val="single"/>
          </w:rPr>
          <w:t>Приказ Минздрава России от 24.11.2021 N 1094н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документов»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Срок испытания не может превышать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месяца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месяцев</w:t>
      </w:r>
    </w:p>
    <w:p>
      <w:pPr>
        <w:ind w:left="504"/>
      </w:pPr>
      <w:r>
        <w:rPr>
          <w:b w:val="0"/>
          <w:i/>
        </w:rPr>
        <w:t>Статья 70. Испытание при приеме на работу</w:t>
        <w:br/>
        <w:br/>
        <w:t>Срок испытания не может превышать трех месяцев.</w:t>
        <w:br/>
        <w:br/>
      </w:r>
      <w:hyperlink r:id="rId12">
        <w:r>
          <w:rPr>
            <w:color w:val="0F766E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Управление и экономика фармации: учебник / под ред. И.А.Наркевича. – М.: ГЭОТАР-Медиа, 2017. – С.760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Трудовой договор вступает в силу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 дня, следующего за днем подписания трудового договора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 день до подписания трудового договора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 дня его подписания работником и работодателем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 усмотрению работодателя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 дня его подписания работником и работодателем</w:t>
      </w:r>
    </w:p>
    <w:p>
      <w:pPr>
        <w:ind w:left="504"/>
      </w:pPr>
      <w:r>
        <w:rPr>
          <w:b w:val="0"/>
          <w:i/>
        </w:rPr>
        <w:t>Статья 61. Вступление трудового договора в силу</w:t>
        <w:br/>
        <w:br/>
      </w:r>
      <w:hyperlink r:id="rId12">
        <w:r>
          <w:rPr>
            <w:color w:val="0F766E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Трудовой договор вступает в силу со дня его подписания работником и работодателем, если иное не установлено настоящимКодексом, другими федеральнымизаконами, иными нормативными правовымиактамиРоссийской Федерации или трудовым договором, либо со дня фактического допущения работника к работе с ведома или по поручению работодателя или его уполномоченного на это представителя.</w:t>
        <w:br/>
        <w:br/>
        <w:t>Управление и экономика фармации: учебник / под ред. И.А. 5 Наркевича. – М.: ГЭОТАР-Медиа, 2017. – С.759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С целью привлечения внимания потребителей к препаратам «Ренни», «Гастал», «Альмагель» на витринах следует применить такой элемент маркетинговых коммуникаций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рекламу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PR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паблик рилейшнз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мерчандайзинг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мерчандайзинг</w:t>
      </w:r>
    </w:p>
    <w:p>
      <w:pPr>
        <w:ind w:left="504"/>
      </w:pPr>
      <w:r>
        <w:rPr>
          <w:b w:val="0"/>
          <w:i/>
        </w:rPr>
        <w:t>Мерчандайзинг – это маркетинг в розничной точке, состоящий из техники по размещению товара, разработки и расположения рекламных материалов на месте покупки.</w:t>
        <w:br/>
        <w:br/>
        <w:t>Менеджмент и маркетинг в фармации. Ч. ІІ. Маркетинг в фармации: учеб. для студентов вузов. – 2-е изд. / З.Н. Мнушко, Н.М. Дихтярева; Под ред. З.Н. Мнушко. – Харьков: Изд-во НФаУ: Золотые страницы, 2008. – С. 397.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Реклама рецептурных лекарственных препаратов запрещена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приказа Минздрава России от 14.01.2019 № 4н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приказа Минздравсоцразвития РФ от 23.08.2010 №706н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федерального закона от 21.11.2011 №323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федерального закона от 13.03.2006 №38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федерального закона от 13.03.2006 №38</w:t>
      </w:r>
    </w:p>
    <w:p>
      <w:pPr>
        <w:ind w:left="504"/>
      </w:pPr>
      <w:r>
        <w:rPr>
          <w:b w:val="0"/>
          <w:i/>
        </w:rPr>
        <w:t>Федеральный закон от 13.03.2006 №38 «О рекламе»</w:t>
        <w:br/>
        <w:br/>
        <w:t>Статья 24. Реклама лекарственных средств, медицинских изделий и медицинских услуг, методов профилактики, диагностики, лечения и медицинской реабилитации, методов народной медицины.</w:t>
        <w:br/>
        <w:br/>
        <w:t>П. 8. Реклама лекарственных препаратов в формах и дозировках, отпускаемых по рецептам на лекарственные препараты, методов профилактики, диагностики, лечения и медицинской реабилитации, а также медицинских изделий, для использования которых требуется специальная подготовка, не допускается иначе как в местах проведения медицинских или фармацевтических выставок, семинаров, конференций и иных подобных мероприятий и в предназначенных для медицинских и фармацевтических работников специализированных печатных изданиях.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Аптечная организация проводит оценку затрат и вклад препаратов «Ренни», «Гастал», «Альмагель» в общий объем затрат путем ранжирования ассортиментных позиций по убыванию и последующего расчета накопительного итога за 2019 г.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DDD-анализа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XYZ-анализа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АВС-анализа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VEN-анализа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АВС-анализа</w:t>
      </w:r>
    </w:p>
    <w:p>
      <w:pPr>
        <w:ind w:left="504"/>
      </w:pPr>
      <w:r>
        <w:rPr>
          <w:b w:val="0"/>
          <w:i/>
        </w:rPr>
        <w:t>Оценка затрат осуществляется с помощью АВС-анализа, при котором определяется доля каждого препарата в общем объеме затрат, осуществляется их ранжирование по убыванию, и путем расчета накопительного итога выявляются препараты, расходы на которые составляют 80% затрат (группа А), 15% (группа В) и 5% (группа С). При этом в группу А входит, как правило, не более 20% ассортимента. АВС-анализ должен проводиться регулярно, как правило, не реже 1 раза в год. АВС-анализ может использоваться при анализе потребления по торговым наименованиям, по МНН, по фармакотерапевтическим группам, внутри выбранной фармакотерапевтической группы и любым другим необходимым параметрам.</w:t>
        <w:br/>
        <w:br/>
        <w:t>Управление и экономика фармации: учебник / под ред. И.А.Наркевича. – М.: ГЭОТАР-Медиа, 2017. – С.347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Прием на работу оформляется +_______________+ работодателя, изданным на основании заключенного трудового договора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локальным нормативным актом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служебной запиской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постановлением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приказом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приказом</w:t>
      </w:r>
    </w:p>
    <w:p>
      <w:pPr>
        <w:ind w:left="504"/>
      </w:pPr>
      <w:r>
        <w:rPr>
          <w:b w:val="0"/>
          <w:i/>
        </w:rPr>
        <w:t>«Трудовой кодекс Российской Федерации» от 30.12.2001 №197-ФЗ</w:t>
        <w:br/>
        <w:br/>
        <w:t>Статья 68. Оформление приема на работу</w:t>
        <w:br/>
        <w:br/>
        <w:t>Прием на работу оформляется приказом(распоряжением) работодателя, изданным на основании заключенного трудового договора.</w:t>
        <w:br/>
        <w:br/>
      </w:r>
      <w:hyperlink r:id="rId12">
        <w:r>
          <w:rPr>
            <w:color w:val="0F766E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Работодатель обязан выдать работнику трудовую книжку, другие документы, связанные с работой, по письменному заявлению работника и произвести с ним окончательный расчет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день, указанный работником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через 2 дня после увольнения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 2 дня до увольнения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последний день работы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последний день работы</w:t>
      </w:r>
    </w:p>
    <w:p>
      <w:pPr>
        <w:ind w:left="504"/>
      </w:pPr>
      <w:r>
        <w:rPr>
          <w:b w:val="0"/>
          <w:i/>
        </w:rPr>
        <w:t>По истечении срока предупреждения об увольнении работник имеет право прекратить работу. В последний день работы работодатель обязан выдать работнику трудовую книжку, другие документы, связанные с работой, по письменному заявлению работника и произвести с ним окончательный расчет.</w:t>
        <w:br/>
        <w:br/>
        <w:t>Управление и экономика фармации : учебник / под ред. И.А. Наркевича. - М. : ГЭОТАР-Медиа, 2017.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Провизор, осуществляющий отпуск лекарственных препаратов, обязан предоставить по требованию посетителя аптеки достоверную информацию о стоимости лекарственных препаратов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приказ Минздравсоцразвития РФ от 23.08.2010 №706н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приказа МЗ РФ № 647н от 31.08.2016 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приказа Минздрава России от 14.01.2019 № 4н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ФЗ №197 от 30.12.2001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приказа МЗ РФ № 647н от 31.08.2016 г</w:t>
      </w:r>
    </w:p>
    <w:p>
      <w:pPr>
        <w:ind w:left="504"/>
      </w:pPr>
      <w:r>
        <w:rPr>
          <w:b w:val="0"/>
          <w:i/>
        </w:rPr>
        <w:t>В соответствии с требованиями приказа МЗ РФ № 647н от 31.08.2016г. «Об утверждении правил надлежащей аптечной практики ЛП для медицинского применения», п. 15 к основной функции фармацевтических работников отнесено, в том числе, предоставление достоверной информации о товарах аптечного ассортимента, их стоимости, фармацевтическое консультирование.</w:t>
        <w:br/>
        <w:br/>
      </w:r>
      <w:hyperlink r:id="rId20">
        <w:r>
          <w:rPr>
            <w:color w:val="0F766E"/>
            <w:u w:val="single"/>
          </w:rPr>
          <w:t>Приказ от 31.08.2016г. № 647н "Об утверждении правил надлежащей аптечной практики лекарственных препаратов для медицинского применения".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После общения с посетителем провизор долго себя упрекала в том, что не смогла разрешить конфликт и это может сказаться на решении руководства о приеме ее на работу. Данную ситуацию с позиции вовлеченности сторон можно рассматривать как _____ конфликт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межгрупповой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внутригрупповой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внутриличностный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межличностный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внутриличностный</w:t>
      </w:r>
    </w:p>
    <w:p>
      <w:pPr>
        <w:ind w:left="504"/>
      </w:pPr>
      <w:r>
        <w:rPr>
          <w:b w:val="0"/>
          <w:i/>
        </w:rPr>
        <w:t>В практике менеджмента выделяют четыре основных типа конфликтов в зависимости от вовлеченных сторон: внутриличностный, межличностный, между личностью и группой, межгрупповой. Внутриличностный конфликт, как правило, обусловлен противоречивыми требованиями по отношению к конкретному работнику в плоскости выполнения им профессиональных обязанностей. Этот тип конфликта может быть связан также с низкой степенью удовлетворенности работой, неуверенностью, перегрузкой и т.п.</w:t>
        <w:br/>
        <w:br/>
        <w:t>Управление и экономика фармации: учебник / под ред. И.А.Наркевича. – М.: ГЭОТАР-Медиа, 2017. – С.746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Работник имеет право расторгнуть трудовой договор, предупредив об этом работодателя в письменной форме не позднее, чем 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неделю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дня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недели</w:t>
      </w:r>
    </w:p>
    <w:p>
      <w:pPr>
        <w:ind w:left="504"/>
      </w:pPr>
      <w:r>
        <w:rPr>
          <w:b w:val="0"/>
          <w:i/>
        </w:rPr>
        <w:t>Работник имеет право расторгнуть трудовой договор, предупредив об этом работодателя в письменной форме не позднее чем за 2 недели</w:t>
        <w:br/>
        <w:br/>
      </w:r>
      <w:hyperlink r:id="rId12">
        <w:r>
          <w:rPr>
            <w:color w:val="0F766E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Управление и экономика фармации: учебник / под ред. И.А.Наркевича. – М.: ГЭОТАР-Медиа, 2017</w:t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Организация и управление фармацевтической деятельностью : учебное пособие / под ред. И. А. Наркевича. - Москва : ГЭОТАР-Медиа, 2022. - 288 с.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Управление и экономика фармации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Управление и экономика фармации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проверке оборота наркотических средств и психотропных веществ в аптечной организации «Жень-Шень» с открытой формой выкладки 5 декабря 2020 года был обнаружен лекарственный препарат «Золпидем» таблетки 10 мг № 10, производитель – «Эндокрин технолоджи», Россия. Срок годности данного лекарственного средства 11.02.2020.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Психотропные вещества, внесённые в список III перечня наркотических средств (НС), психотропных веществ (ПВ) и их прекурсоров, выписываются на рецептурном бланке формы №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148-1/у-88 «Рецептурный бланк»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107/у-НП «Специальный рецептурный бланк на НС и ПВ»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107-1/у «Рецептурный бланк»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148-1/у-04 (л) «Рецептурный бланк»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148-1/у-88 «Рецептурный бланк»</w:t>
      </w:r>
    </w:p>
    <w:p>
      <w:pPr>
        <w:ind w:left="504"/>
      </w:pPr>
      <w:r>
        <w:rPr>
          <w:b w:val="0"/>
          <w:i/>
        </w:rPr>
        <w:t>Рецептурный бланк формы N148-1/у-88оформляется при назначении наркотических и психотропных лекарственных препаратов списка II Перечня в виде трансдермальных терапевтических систем, наркотических лекарственных препаратов списка II Перечня, содержащих наркотическое средство в сочетании с антагонистом опиоидных рецепторов, психотропных лекарственных препаратов списка III Перечня</w:t>
        <w:br/>
        <w:br/>
        <w:t>Приказ Министерства здравоохранения РФ от 14 января 2019 г. N4н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хранения»</w:t>
        <w:br/>
        <w:br/>
      </w:r>
      <w:hyperlink r:id="rId26">
        <w:r>
          <w:rPr>
            <w:color w:val="0F766E"/>
            <w:u w:val="single"/>
          </w:rPr>
          <w:t>Приказ Министерства здравоохранения РФ от 14 января 2019 г. N4н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хранения»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Срок действия рецепта на снотворные средства, включённые в список III перечня НС, ПВ и их прекурсоров, составляет +__+ дней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</w:t>
      </w:r>
    </w:p>
    <w:p>
      <w:pPr>
        <w:ind w:left="504"/>
      </w:pPr>
      <w:r>
        <w:rPr>
          <w:b w:val="0"/>
          <w:i/>
        </w:rPr>
        <w:t>Рецепты на бумажном носителе, в форме электронного документа, оформленные на рецептурном бланке формы N148-1/у-88и предназначенные для отпуска лекарственных препаратов, предусмотренных подпунктами 2 - 5 пункта 10 настоящего Порядка, действительны в течение 15 дней со дня оформления.</w:t>
        <w:br/>
        <w:br/>
        <w:t>Приказ Министерства здравоохранения РФ от 14 января 2019 г. N 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хранения»</w:t>
        <w:br/>
        <w:br/>
      </w:r>
      <w:hyperlink r:id="rId26">
        <w:r>
          <w:rPr>
            <w:color w:val="0F766E"/>
            <w:u w:val="single"/>
          </w:rPr>
          <w:t>Приказ Министерства здравоохранения РФ от 14 января 2019 г. N4н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хранения»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Лекарственный препарат «Золпидем» подлежит +_________________________+ в аптечных организациях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предметно-количественному учету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номенклатурному учету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разрядному учету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учету кодеинсодержащих лекарственных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предметно-количественному учету</w:t>
      </w:r>
    </w:p>
    <w:p>
      <w:pPr>
        <w:ind w:left="504"/>
      </w:pPr>
      <w:r>
        <w:rPr>
          <w:b w:val="0"/>
          <w:i/>
        </w:rPr>
        <w:t>В соответствии с приказом Министерства здравоохранения РФ от 22 апреля 2014г. N183н «Об утверждении перечня лекарственных средств для медицинского применения, подлежащих предметно-количественному учету». Предметно-количественному учету подлежат все перечисленные в перечне лекарственные средства для медицинского применения независимо от их торгового наименования.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помещениях, предназначенных для хранения трехмесячного запаса НС, ПВ и их прекурсоров, «Золпидем» должен храниться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запирающихся насыпных или прикрепленных к полу сейфах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материальной комнате на стеллажах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сейфах, прикрепленных к полу с помощью анкерного крепления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запирающихся сейфах или металлических шкафах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запирающихся сейфах или металлических шкафах</w:t>
      </w:r>
    </w:p>
    <w:p>
      <w:pPr>
        <w:ind w:left="504"/>
      </w:pPr>
      <w:r>
        <w:rPr>
          <w:b w:val="0"/>
          <w:i/>
        </w:rPr>
        <w:t>В соответствии с п. 4 Постановления Правительства РФ от 31.12.2009 N 1148 (ред. от 10.11.2017) «О порядке хранения наркотических средств, психотропных веществ и их прекурсоров» -</w:t>
        <w:br/>
        <w:br/>
        <w:t>4.Ко 2-й категории относятся помещения аптечных организаций, предназначенные для хранения 3-месячного или 6-месячного запаса (для аптечных организаций, расположенных в сельских населенных пунктах и удаленных от населенных пунктов местностях) наркотических средств и психотропных веществ, а также помещения ветеринарных аптечных организаций, предназначенные для хранения 3-месячного запаса наркотических средств и психотропных веществ.</w:t>
        <w:br/>
        <w:br/>
        <w:t>И п. 5. 6. В помещении, относящемся ко 2-й категории, наркотические средства и психотропные вещества хранятся в запирающихся сейфах или металлических шкафах.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выявлении лекарственных препаратов с истёкшим сроком годности такие препараты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должны быть помещены на хранения отдельно от других групп ЛС в карантинной зоне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уничтожают в условиях аптеки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направляют на анализ в контрольно-аналитическую лабораторию и по результатам анализа принимают решение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возвращают поставщику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должны быть помещены на хранения отдельно от других групп ЛС в карантинной зоне</w:t>
      </w:r>
    </w:p>
    <w:p>
      <w:pPr>
        <w:ind w:left="504"/>
      </w:pPr>
      <w:r>
        <w:rPr>
          <w:b w:val="0"/>
          <w:i/>
        </w:rPr>
        <w:t>При выявлении лекарственных средств с истекшим сроком годности они должны храниться отдельно от других групп лекарственных средств в специально выделенной и обозначенной (карантинной) зоне.</w:t>
        <w:br/>
        <w:br/>
        <w:t>Приказ от 23 августа 2010 г.№ 706н«Об утверждении правил хранения лекарственных средств»</w:t>
        <w:br/>
        <w:br/>
      </w:r>
      <w:hyperlink r:id="rId29">
        <w:r>
          <w:rPr>
            <w:color w:val="0F766E"/>
            <w:u w:val="single"/>
          </w:rPr>
          <w:t>Приказ от 23 августа 2010 г.№ 706н«Об утверждении правил хранения лекарственных средств»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Уничтожение недоброкачественных и (или) фальсифицированных лекарственных препаратов осуществляется организациями, имеющими лицензию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деятельность по сбору, использованию, обезвреживанию, транспортировке и размещению отходов I - IV класса опасности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производство и реализацию лекарственных средств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фармацевтическую и/или медицинскую деятельность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оптовую торговлю лекарственными средствами, их хранение, перевозку и (или) розничную торговлю лекарственными препаратами, в том числе дистанционным способом, их отпуск, хранение, перевозку, изготовление лекарственных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деятельность по сбору, использованию, обезвреживанию, транспортировке и размещению отходов I - IV класса опасности</w:t>
      </w:r>
    </w:p>
    <w:p>
      <w:pPr>
        <w:ind w:left="504"/>
      </w:pPr>
      <w:r>
        <w:rPr>
          <w:b w:val="0"/>
          <w:i/>
        </w:rPr>
        <w:t>Согласно п.8 Постановления Правительства РФ от 15.09.2020 N 1447 «Об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средств»**</w:t>
        <w:br/>
        <w:br/>
        <w:t>8.Уничтожение фальсифицированных лекарственных средств, недоброкачественных лекарственных средств и контрафактных лекарственных средств осуществляется организацией, имеющей лицензию на осуществление деятельности по сбору, транспортированию, обработке, утилизации, обезвреживанию, размещению отходов I - IV классов опасности.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За нарушение законодательства об обращении лекарственных средств предусмотрена ответственность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административная и уголовная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коллективная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материальная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гражданская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административная и уголовная</w:t>
      </w:r>
    </w:p>
    <w:p>
      <w:pPr>
        <w:ind w:left="504"/>
      </w:pPr>
      <w:r>
        <w:rPr>
          <w:b w:val="0"/>
          <w:i/>
        </w:rPr>
        <w:t>Ответственность за нарушение законодательства Российской Федерации при обращении лекарственных средств регламентирована ст. 68 Федерального закона от 12.04.2010 N 61-ФЗ «Об обращении лекарственных средств»</w:t>
        <w:br/>
        <w:br/>
        <w:t>Статья 68. 1. Нарушение законодательства Российской Федерации при обращении лекарственных средств влечет за собой ответственность в соответствии с законодательством (КоАП и УК) Российской Федерации.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Существующая в аптечной организации «Жень-Шень» задолженность перед поставщиком за поставку «Золпидема» считается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банковской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кредиторской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путевой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дебиторской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кредиторской</w:t>
      </w:r>
    </w:p>
    <w:p>
      <w:pPr>
        <w:ind w:left="504"/>
      </w:pPr>
      <w:r>
        <w:rPr>
          <w:b w:val="0"/>
          <w:i/>
        </w:rPr>
        <w:t>Кредиторская задолженность (КЗ) — существующая задолженность перед поставщиками за товар.</w:t>
        <w:br/>
        <w:br/>
        <w:t>Управление и экономика фармации: учебник / под ред. И.А. Наркевича. – М.: ГЭОТАР-Медиа, 2017. – С.583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Руководитель аптечной организации «Жень-Шень» интересуется у сотрудников их идеями и пожеланиями по организации рабочего пространства в торговом зале и всегда благодарит сотрудников за вклад в общее дело компании. Такие методы характерны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гуманной мотивационной политики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современного кадрового менеджмента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классического подхода к управлению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анализа лояльности работников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современного кадрового менеджмента</w:t>
      </w:r>
    </w:p>
    <w:p>
      <w:pPr>
        <w:ind w:left="504"/>
      </w:pPr>
      <w:r>
        <w:rPr>
          <w:b w:val="0"/>
          <w:i/>
        </w:rPr>
        <w:t>Подход современного кадрового менеджмента характеризуют следующие показатели:</w:t>
        <w:br/>
        <w:br/>
        <w:t>* Человек как фактор реализации политики предприятия;</w:t>
        <w:br/>
        <w:br/>
        <w:t>* Человек как источник доходов;</w:t>
        <w:br/>
        <w:br/>
        <w:t>* Кадровый менеджмент как насущная ежедневная необходимость;</w:t>
        <w:br/>
        <w:br/>
        <w:t>* Проблема кадров как часть общего взаимодействия линейного менеджмента и административных служб</w:t>
        <w:br/>
        <w:br/>
        <w:t>* Научно обоснованный кадровый менеджмент;</w:t>
        <w:br/>
        <w:br/>
        <w:t>* Расходы на обучение определяются по критерию «стоимость/эффективность»;</w:t>
        <w:br/>
        <w:br/>
        <w:t>* Разная степень свободы в организации труда;</w:t>
        <w:br/>
        <w:br/>
        <w:t>* Сочетание экономических и морально-психологических стимулов;</w:t>
        <w:br/>
        <w:br/>
        <w:t>* Жизненный цикл человеческих ресурсов;</w:t>
        <w:br/>
        <w:br/>
        <w:t>* Преимущественно аналитические и организаторские функции кадровых служб.</w:t>
        <w:br/>
        <w:br/>
        <w:t>Управление и экономика фармации: учебник / под ред. И.А. Наркевича. – М.: ГЭОТАР-Медиа, 2017. – С.736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Нежелательная реакция организма, связанная с применением лекарственного препарата «Золпидем», приведшая к смерти, врожденным аномалиям или порокам развития, либо представляющая собой угрозу жизни, требующая госпитализации или приведшая к стойкой утрате трудоспособности и (или) инвалидности признается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неустановленной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серьезной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побочной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непредвиденной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серьезной</w:t>
      </w:r>
    </w:p>
    <w:p>
      <w:pPr>
        <w:ind w:left="504"/>
      </w:pPr>
      <w:r>
        <w:rPr>
          <w:b w:val="0"/>
          <w:i/>
        </w:rPr>
        <w:t>Согласно приказа Росздравнадзора от 15.02.2017 N 1071 «Об утверждении Порядка осуществления фармаконадзора» и ст. 4 Федеральный закон от 12.04.2010 N 61-ФЗ «Об обращении лекарственных средств»:</w:t>
        <w:br/>
        <w:br/>
        <w:t>- серьезная нежелательная реакция - нежелательная реакция организма, связанная с применением лекарственного препарата, приведшая к смерти, врожденным аномалиям или порокам развития либо представляющая собой угрозу жизни, требующая госпитализации или приведшая к стойкой утрате трудоспособности и (или) инвалидности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ходе проведения XYZ-анализа аптечного ассортимента, было выявлено что «Золпидем» имеет коэффициент вариации 17%. По XYZ-анализу он относится к категории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Z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A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Y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X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Y</w:t>
      </w:r>
    </w:p>
    <w:p>
      <w:pPr>
        <w:ind w:left="504"/>
      </w:pPr>
      <w:r>
        <w:rPr>
          <w:b w:val="0"/>
          <w:i/>
        </w:rPr>
        <w:t>Анализ XYZ — метод, позволяющий анализировать и прогнозировать стабильность тех или иных бизнес-процессов или бизнес-объектов (например, стабильность продаж отдельных видов товаров, предсказуемость рыночного поведения различных групп покупателей, колебания уровня потребления тех или иных ресурсов и т.п.). Методика XYZ-анализа заключается в присвоении каждой товарной позиции коэффициента вариации. Чем меньше его значение, тем стабильнее продажи. Результатом XYZ-анализа является группировка ресурсов по трем категориям:</w:t>
        <w:br/>
        <w:br/>
        <w:t>• категория X — группы товаров, характеризующиеся стабильной величиной потребления и высокими возможностями прогнозирования; значение коэффициента вариации находится в интервале от 0 до 10%;</w:t>
        <w:br/>
        <w:br/>
        <w:t>• категория Y — группы товаров, характеризующиеся известными сезонными колебаниями и средними возможностями их прогнозирования; значение коэффициента вариации от 10 до 25%;</w:t>
        <w:br/>
        <w:br/>
        <w:t>• категория Z — группы товаров с нерегулярным потреблением, какие-либо тенденции отсутствуют, точность прогнозирования невысокая; значение коэффициента вариации свыше 25%.</w:t>
        <w:br/>
        <w:br/>
        <w:t>Управление и экономика фармации: учебник / под ред. И.А. Наркевича. – М.: ГЭОТАР-Медиа, 2017. – С.590-591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Согласно XYZ-анализу, чем меньше коэффициент вариации, тем +_____+ стабильность продаж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лучше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меньше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больше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ниже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больше</w:t>
      </w:r>
    </w:p>
    <w:p>
      <w:pPr>
        <w:ind w:left="504"/>
      </w:pPr>
      <w:r>
        <w:rPr>
          <w:b w:val="0"/>
          <w:i/>
        </w:rPr>
        <w:t>Анализ XYZ — метод, позволяющий анализировать и прогнозировать стабильность тех или иных бизнес-процессов или бизнес-объектов (например, стабильность продаж отдельных видов товаров, предсказуемость рыночного поведения различных групп покупателей, колебания уровня потребления тех или иных ресурсов и т.п.). Методика XYZ-анализа заключается в присвоении каждой товарной позиции коэффициента вариации. Чем меньше его значение, тем стабильнее продажи. Результатом XYZ-анализа является группировка ресурсов по трем категориям:</w:t>
        <w:br/>
        <w:br/>
        <w:t>• категория X — группы товаров, характеризующиеся стабильной величиной потребления и высокими возможностями прогнозирования; значение коэффициента вариации находится в интервале от 0 до 10%;</w:t>
        <w:br/>
        <w:br/>
        <w:t>• категория Y — группы товаров, характеризующиеся известными сезонными колебаниями и средними возможностями их прогнозирования; значение коэффициента вариации от 10 до 25%;</w:t>
        <w:br/>
        <w:br/>
        <w:t>• категория Z — группы товаров с нерегулярным потреблением, какие-либо тенденции отсутствуют, точность прогнозирования невысокая; значение коэффициента вариации свыше 25%.</w:t>
        <w:br/>
        <w:br/>
        <w:t>Управление и экономика фармации: учебник / под ред. И.А. Наркевича. – М.: ГЭОТАР-Медиа, 2017. – С.590-591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N1094/" TargetMode="External"/><Relationship Id="rId10" Type="http://schemas.openxmlformats.org/officeDocument/2006/relationships/hyperlink" Target="https://library.mededtech.ru/rest/documents/prikazN1094/#list_item_3tc8hl" TargetMode="External"/><Relationship Id="rId11" Type="http://schemas.openxmlformats.org/officeDocument/2006/relationships/hyperlink" Target="https://library.mededtech.ru/rest/documents/prikazN1094/#list_item_sfh81c" TargetMode="External"/><Relationship Id="rId12" Type="http://schemas.openxmlformats.org/officeDocument/2006/relationships/hyperlink" Target="https://library.mededtech.ru/rest/documents/tdN197/" TargetMode="External"/><Relationship Id="rId13" Type="http://schemas.openxmlformats.org/officeDocument/2006/relationships/hyperlink" Target="https://library.mededtech.ru/rest/documents/tdN197/#paragraph_00i0v4" TargetMode="External"/><Relationship Id="rId14" Type="http://schemas.openxmlformats.org/officeDocument/2006/relationships/hyperlink" Target="https://library.mededtech.ru/rest/documents/ISBN9785970442265/?anchor=paragraph_55q684#paragraph_55q684" TargetMode="External"/><Relationship Id="rId15" Type="http://schemas.openxmlformats.org/officeDocument/2006/relationships/hyperlink" Target="https://library.mededtech.ru/rest/documents/tdN197/#paragraph_iim1uj" TargetMode="External"/><Relationship Id="rId16" Type="http://schemas.openxmlformats.org/officeDocument/2006/relationships/hyperlink" Target="https://library.mededtech.ru/rest/documents/ISBN9785970442265/?anchor=paragraph_tkcegv#paragraph_tkcegv" TargetMode="External"/><Relationship Id="rId17" Type="http://schemas.openxmlformats.org/officeDocument/2006/relationships/hyperlink" Target="https://library.mededtech.ru/rest/documents/ISBN9785970442265/?anchor=paragraph_k4gfit#paragraph_k4gfit" TargetMode="External"/><Relationship Id="rId18" Type="http://schemas.openxmlformats.org/officeDocument/2006/relationships/hyperlink" Target="https://library.mededtech.ru/rest/documents/tdN197/#paragraph_72u0so" TargetMode="External"/><Relationship Id="rId19" Type="http://schemas.openxmlformats.org/officeDocument/2006/relationships/hyperlink" Target="https://library.mededtech.ru/rest/documents/ISBN9785970442265/?anchor=paragraph_d0q46t#paragraph_d0q46t" TargetMode="External"/><Relationship Id="rId20" Type="http://schemas.openxmlformats.org/officeDocument/2006/relationships/hyperlink" Target="https://library.mededtech.ru/rest/documents/prikazN647n" TargetMode="External"/><Relationship Id="rId21" Type="http://schemas.openxmlformats.org/officeDocument/2006/relationships/hyperlink" Target="https://library.mededtech.ru/rest/documents/prikazN647n/index.html#paragraph_rfn4bo" TargetMode="External"/><Relationship Id="rId22" Type="http://schemas.openxmlformats.org/officeDocument/2006/relationships/hyperlink" Target="https://library.mededtech.ru/rest/documents/ISBN9785970442265/?anchor=paragraph_me64g4#paragraph_me64g4" TargetMode="External"/><Relationship Id="rId23" Type="http://schemas.openxmlformats.org/officeDocument/2006/relationships/hyperlink" Target="https://library.mededtech.ru/rest/documents/tdN197/#paragraph_85tquq" TargetMode="External"/><Relationship Id="rId24" Type="http://schemas.openxmlformats.org/officeDocument/2006/relationships/hyperlink" Target="https://library.mededtech.ru/rest/documents/ISBN9785970442265/?anchor=paragraph_3i6ibp#paragraph_3i6ibp" TargetMode="External"/><Relationship Id="rId25" Type="http://schemas.openxmlformats.org/officeDocument/2006/relationships/hyperlink" Target="https://library.mededtech.ru/rest/documents/ISBN9785970471753/?anchor=paragraph_7g8obv#paragraph_7g8obv" TargetMode="External"/><Relationship Id="rId26" Type="http://schemas.openxmlformats.org/officeDocument/2006/relationships/hyperlink" Target="https://library.mededtech.ru/rest/documents/prikazN4n" TargetMode="External"/><Relationship Id="rId27" Type="http://schemas.openxmlformats.org/officeDocument/2006/relationships/hyperlink" Target="https://library.mededtech.ru/rest/documents/prikazN4n/index.html#paragraph_5722n2" TargetMode="External"/><Relationship Id="rId28" Type="http://schemas.openxmlformats.org/officeDocument/2006/relationships/hyperlink" Target="https://library.mededtech.ru/rest/documents/prikazN4n/index.html#list_item_c783vd" TargetMode="External"/><Relationship Id="rId29" Type="http://schemas.openxmlformats.org/officeDocument/2006/relationships/hyperlink" Target="https://library.mededtech.ru/rest/documents/902232489" TargetMode="External"/><Relationship Id="rId30" Type="http://schemas.openxmlformats.org/officeDocument/2006/relationships/hyperlink" Target="https://library.mededtech.ru/rest/documents/902232489/index.html#list_item_78kr4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